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2.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3882767" name="1b411dd0-f4f2-11ef-82d0-5f09b964d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538631" name="1b411dd0-f4f2-11ef-82d0-5f09b964d2d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  <w:p>
            <w:pPr>
              <w:spacing w:before="0" w:after="0" w:line="240" w:lineRule="auto"/>
            </w:pPr>
            <w:r>
              <w:t>2.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4544471" name="ec5a0440-f4f2-11ef-ad3d-bb1b46f694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237099" name="ec5a0440-f4f2-11ef-ad3d-bb1b46f6945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8382605" name="c579dbf0-f4f4-11ef-9a4c-fb91c0b5c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071884" name="c579dbf0-f4f4-11ef-9a4c-fb91c0b5c1a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9080667" name="2a17a6e0-f4f6-11ef-b33f-914084bbdc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449976" name="2a17a6e0-f4f6-11ef-b33f-914084bbdc7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Atelier / WC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8098413" name="862f8c90-f4f6-11ef-8793-73a3e95655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055680" name="862f8c90-f4f6-11ef-8793-73a3e95655d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3795759" name="a9bf90c0-f4fa-11ef-a4d6-b5aafcaca7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389594" name="a9bf90c0-f4fa-11ef-a4d6-b5aafcaca7d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3800829" name="df96d460-f4fa-11ef-9895-275f8d9596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573685" name="df96d460-f4fa-11ef-9895-275f8d9596e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9539188" name="4117c030-f502-11ef-a187-971f06a3c5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341006" name="4117c030-f502-11ef-a187-971f06a3c51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0276161" name="49dafc90-f503-11ef-9278-81f4a98170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362076" name="49dafc90-f503-11ef-9278-81f4a981705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4965845" name="b6570d00-f503-11ef-8dad-9d1d7f24b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365540" name="b6570d00-f503-11ef-8dad-9d1d7f24b17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9163555" name="1ddcf930-f504-11ef-8259-83abb63f30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033103" name="1ddcf930-f504-11ef-8259-83abb63f302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3309065" name="78482700-f509-11ef-91c6-dd01c667ab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632595" name="78482700-f509-11ef-91c6-dd01c667abf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5363016" name="b5fcf760-f509-11ef-b7a3-7d34225c1d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815867" name="b5fcf760-f509-11ef-b7a3-7d34225c1de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3439605" name="293bd5c0-f50a-11ef-b72a-adb199385f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86134" name="293bd5c0-f50a-11ef-b72a-adb199385fe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6856701" name="752790a0-f50a-11ef-aae4-5dda2ec5c9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322792" name="752790a0-f50a-11ef-aae4-5dda2ec5c94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Nr. 34</w:t>
            </w:r>
          </w:p>
          <w:p>
            <w:pPr>
              <w:spacing w:before="0" w:after="0" w:line="240" w:lineRule="auto"/>
            </w:pPr>
            <w:r>
              <w:t>EG - 4.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2966125" name="15877920-f50b-11ef-a7c2-4528c52b0e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973671" name="15877920-f50b-11ef-a7c2-4528c52b0e9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Haus 34/ 36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3898320" name="c5d22bc0-f50d-11ef-8884-89d4082bde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499367" name="c5d22bc0-f50d-11ef-8884-89d4082bde9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8677019" name="ce42c200-f513-11ef-9793-a38c77cc4a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478775" name="ce42c200-f513-11ef-9793-a38c77cc4ac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8086459" name="da9fc6f0-f514-11ef-abbe-b786e151b0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214743" name="da9fc6f0-f514-11ef-abbe-b786e151b0f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7861368" name="594ad710-f515-11ef-ada1-fdce5b0deb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497031" name="594ad710-f515-11ef-ada1-fdce5b0debd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7784572" name="c2ba91e0-f515-11ef-8852-7ba3bc8f48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676883" name="c2ba91e0-f515-11ef-8852-7ba3bc8f48c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Nr. 36</w:t>
            </w:r>
          </w:p>
          <w:p>
            <w:pPr>
              <w:spacing w:before="0" w:after="0" w:line="240" w:lineRule="auto"/>
            </w:pPr>
            <w:r>
              <w:t>EG - 4.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0681336" name="df34d810-f517-11ef-b2c7-cd78a9dcd7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76262" name="df34d810-f517-11ef-b2c7-cd78a9dcd70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5136768" name="b6945030-f51b-11ef-8e6b-255e972645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529531" name="b6945030-f51b-11ef-8e6b-255e972645e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3533123" name="22cd6430-f51c-11ef-a5cb-f78c489591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775175" name="22cd6430-f51c-11ef-a5cb-f78c489591e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3235837" name="c0b0b3f0-f51c-11ef-9365-7b24d50ec8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535582" name="c0b0b3f0-f51c-11ef-9365-7b24d50ec8f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5918493" name="dc521130-f51c-11ef-adf2-75c4d96e45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371069" name="dc521130-f51c-11ef-adf2-75c4d96e453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2.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2948127" name="64f75b10-f4f2-11ef-9a1d-eff3f82362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145281" name="64f75b10-f4f2-11ef-9a1d-eff3f823621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  <w:p>
            <w:pPr>
              <w:spacing w:before="0" w:after="0" w:line="240" w:lineRule="auto"/>
            </w:pPr>
            <w:r>
              <w:t>2.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2517222" name="0dc4db50-f4f3-11ef-976d-335d9a05c0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597974" name="0dc4db50-f4f3-11ef-976d-335d9a05c0e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2.UG -Kellergeschoss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711322" name="f4483d60-f4f3-11ef-947a-f14eeaa495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848399" name="f4483d60-f4f3-11ef-947a-f14eeaa4958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119357" name="f4028c60-f4f4-11ef-a09d-4fc0576d1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571314" name="f4028c60-f4f4-11ef-a09d-4fc0576d139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2750174" name="c34c65e0-f4fa-11ef-88c6-f3bd400f53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964572" name="c34c65e0-f4fa-11ef-88c6-f3bd400f535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9684672" name="f564ccc0-f4fa-11ef-981c-a18828b25a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043903" name="f564ccc0-f4fa-11ef-981c-a18828b25a4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9089577" name="8c8eeeb0-f4ff-11ef-ba65-7bc02296da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87735" name="8c8eeeb0-f4ff-11ef-ba65-7bc02296dae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6129647" name="57d102f0-f502-11ef-baf6-edab41eb7f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340723" name="57d102f0-f502-11ef-baf6-edab41eb7fd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7240118" name="6ee827b0-f503-11ef-8554-e58c9ce54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011148" name="6ee827b0-f503-11ef-8554-e58c9ce5470b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0759855" name="cb0c9080-f503-11ef-b3aa-abe3d13b7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196644" name="cb0c9080-f503-11ef-b3aa-abe3d13b7b4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2222675" name="e98836e0-f503-11ef-85e8-118555c8b3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024980" name="e98836e0-f503-11ef-85e8-118555c8b32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6797418" name="868e7ad0-f509-11ef-96ab-3de216e04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772615" name="868e7ad0-f509-11ef-96ab-3de216e047e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7383696" name="dca42370-f509-11ef-b6e0-7dd0b29a10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416794" name="dca42370-f509-11ef-b6e0-7dd0b29a103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8041427" name="3c7e6850-f50a-11ef-ac9d-7917e3a114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451843" name="3c7e6850-f50a-11ef-ac9d-7917e3a1145b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9675347" name="578dbec0-f50a-11ef-9166-59f308754a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681866" name="578dbec0-f50a-11ef-9166-59f308754a7b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Nr. 34</w:t>
            </w:r>
          </w:p>
          <w:p>
            <w:pPr>
              <w:spacing w:before="0" w:after="0" w:line="240" w:lineRule="auto"/>
            </w:pPr>
            <w:r>
              <w:t>EG - 4.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3253831" name="81e6b2c0-f50b-11ef-b580-2fdc5a22ae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591729" name="81e6b2c0-f50b-11ef-b580-2fdc5a22ae86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Haus 34/ 36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9703433" name="96fe8fa0-f50d-11ef-a487-0d9b97aa16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184855" name="96fe8fa0-f50d-11ef-a487-0d9b97aa162b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0700367" name="1afc2d20-f514-11ef-9c86-71e53bd042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811123" name="1afc2d20-f514-11ef-9c86-71e53bd0421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3202807" name="2e43d350-f515-11ef-8742-8fa952d8c3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113193" name="2e43d350-f515-11ef-8742-8fa952d8c3b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3570882" name="839feff0-f515-11ef-a020-53cb9ae63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418350" name="839feff0-f515-11ef-a020-53cb9ae63ca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361518" name="9a33d060-f515-11ef-ab5d-b1a7fbfd27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42786" name="9a33d060-f515-11ef-ab5d-b1a7fbfd2791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Nr. 36</w:t>
            </w:r>
          </w:p>
          <w:p>
            <w:pPr>
              <w:spacing w:before="0" w:after="0" w:line="240" w:lineRule="auto"/>
            </w:pPr>
            <w:r>
              <w:t>EG - 4.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3005448" name="c79c6370-f518-11ef-ac08-f7843d2f0e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536421" name="c79c6370-f518-11ef-ac08-f7843d2f0e7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1182365" name="ca41b280-f51b-11ef-89e3-51da79d4aa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68780" name="ca41b280-f51b-11ef-89e3-51da79d4aae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5170553" name="35dcffe0-f51c-11ef-8a8a-8beefb9fa9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899379" name="35dcffe0-f51c-11ef-8a8a-8beefb9fa92e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3932224" name="a2302b90-f51c-11ef-828a-05897bcb9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547617" name="a2302b90-f51c-11ef-828a-05897bcb9455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7589219" name="f88e75f0-f51c-11ef-b68e-d562f6f36e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071781" name="f88e75f0-f51c-11ef-b68e-d562f6f36ebb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2009975" name="2d40b5d0-f502-11ef-8fc8-a3d184ab0a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710134" name="2d40b5d0-f502-11ef-8fc8-a3d184ab0a9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9718443" name="6eff9cc0-f502-11ef-8b6a-2ff018884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293105" name="6eff9cc0-f502-11ef-8b6a-2ff01888470b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7778801" name="9b091830-f509-11ef-a479-371de565a6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67780" name="9b091830-f509-11ef-a479-371de565a6b9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9639434" name="13221840-f513-11ef-9edc-c5753ce901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45815" name="13221840-f513-11ef-9edc-c5753ce90135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5711687" name="9f77b7c0-f51b-11ef-9d25-fb977101f8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078164" name="9f77b7c0-f51b-11ef-9d25-fb977101f88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8617977" name="10d0bf20-f51c-11ef-88d4-b1652423dd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38771" name="10d0bf20-f51c-11ef-88d4-b1652423dd0c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1584677" name="c33be6f0-f501-11ef-b5da-474e9d83ac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841671" name="c33be6f0-f501-11ef-b5da-474e9d83accf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7630120" name="87987f80-f503-11ef-a906-2355401d8c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329148" name="87987f80-f503-11ef-a906-2355401d8cba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2.UG -Kellergeschoss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2007971" name="a5d05960-f4f3-11ef-8fd0-0de9f1f6e1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80799" name="a5d05960-f4f3-11ef-8fd0-0de9f1f6e182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3768359" name="4e958a50-f4f6-11ef-9dfa-e58399635b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245501" name="4e958a50-f4f6-11ef-9dfa-e58399635b6c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Febsterkitt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898866" name="6c561e10-f4f6-11ef-a307-9f5f64431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63054" name="6c561e10-f4f6-11ef-a307-9f5f64431cac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im Atelier / WC Kellergeschoss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7447336" name="be6c3770-f4f6-11ef-ac13-8d969e136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324653" name="be6c3770-f4f6-11ef-ac13-8d969e136ee1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0027953" name="2e516e10-f4f8-11ef-a653-4b06993cfd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835129" name="2e516e10-f4f8-11ef-a653-4b06993cfd3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0944859" name="53220560-f4f8-11ef-9e6b-af43ab74f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346124" name="53220560-f4f8-11ef-9e6b-af43ab74fbf7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9760927" name="74657e50-f4f8-11ef-b034-35c42de95a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518152" name="74657e50-f4f8-11ef-b034-35c42de95a71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002553" name="42ad5880-f4fb-11ef-b788-efe4b02739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580316" name="42ad5880-f4fb-11ef-b788-efe4b02739cc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5344875" name="6c174e10-f4fb-11ef-88f9-7be339e5c1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681580" name="6c174e10-f4fb-11ef-88f9-7be339e5c1d7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6503133" name="8733eaf0-f4fb-11ef-b9bd-43598f3f30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293785" name="8733eaf0-f4fb-11ef-b9bd-43598f3f3056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8351464" name="60c77590-f509-11ef-86ae-3f2c7a86e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514030" name="60c77590-f509-11ef-86ae-3f2c7a86edfd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8019404" name="f0549300-f509-11ef-a4a1-f33e3baddd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815511" name="f0549300-f509-11ef-a4a1-f33e3baddd80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Treppenhaus Nr. 34</w:t>
            </w:r>
          </w:p>
          <w:p>
            <w:pPr>
              <w:spacing w:before="0" w:after="0" w:line="240" w:lineRule="auto"/>
            </w:pPr>
            <w:r>
              <w:t>EG - 4.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533724" name="6ff3f8c0-f50b-11ef-a615-7766973e00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111536" name="6ff3f8c0-f50b-11ef-a615-7766973e0063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Treppenhaus Nr. 34</w:t>
            </w:r>
          </w:p>
          <w:p>
            <w:pPr>
              <w:spacing w:before="0" w:after="0" w:line="240" w:lineRule="auto"/>
            </w:pPr>
            <w:r>
              <w:t>EG - 4.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6705749" name="2a09c230-f50c-11ef-b658-b5c8f6ea81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464376" name="2a09c230-f50c-11ef-b658-b5c8f6ea8184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9651767" name="30591430-f514-11ef-994c-f5f471772c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541186" name="30591430-f514-11ef-994c-f5f471772c33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7131732" name="afedc100-f514-11ef-94cd-1546054e78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164678" name="afedc100-f514-11ef-94cd-1546054e78f0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Treppenhaus Nr. 36</w:t>
            </w:r>
          </w:p>
          <w:p>
            <w:pPr>
              <w:spacing w:before="0" w:after="0" w:line="240" w:lineRule="auto"/>
            </w:pPr>
            <w:r>
              <w:t>EG - 4.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8915041" name="bd4344d0-f517-11ef-99e5-7bc05606b2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784516" name="bd4344d0-f517-11ef-99e5-7bc05606b22a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Treppenhaus Nr. 36</w:t>
            </w:r>
          </w:p>
          <w:p>
            <w:pPr>
              <w:spacing w:before="0" w:after="0" w:line="240" w:lineRule="auto"/>
            </w:pPr>
            <w:r>
              <w:t>EG - 4.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944720" name="252cfbe0-f518-11ef-a04c-a363c7b55a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48179" name="252cfbe0-f518-11ef-a04c-a363c7b55add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9227308" name="8f93c410-f51c-11ef-ae6d-8def4c6b84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711347" name="8f93c410-f51c-11ef-ae6d-8def4c6b8461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Küche / Gang  Haus 36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3205252" name="db93e6c0-f51b-11ef-a211-2b5c70d5f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725098" name="db93e6c0-f51b-11ef-a211-2b5c70d5f9b3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7641577" name="896344b0-f514-11ef-b997-3d1c43f496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636498" name="896344b0-f514-11ef-b997-3d1c43f49623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3722555" name="c6a492c0-f514-11ef-ac18-4578678967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926929" name="c6a492c0-f514-11ef-ac18-457867896775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Gang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5857942" name="70f16000-f515-11ef-a327-e9fe1b2aaa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323189" name="70f16000-f515-11ef-a327-e9fe1b2aaada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Gang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795540" name="a06e60b0-f503-11ef-a2cc-717dfb74e0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857054" name="a06e60b0-f503-11ef-a2cc-717dfb74e089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Gang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5187253" name="1230a270-f50a-11ef-9301-47f6b5c04e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897069" name="1230a270-f50a-11ef-9301-47f6b5c04eda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Küche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2353061" name="453b4e00-f509-11ef-b416-d9abd40f08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944595" name="453b4e00-f509-11ef-b416-d9abd40f088a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9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Felsenstrasse 34/36, 9000 St. Gallen </w:t>
          </w:r>
        </w:p>
        <w:p>
          <w:pPr>
            <w:spacing w:before="0" w:after="0"/>
          </w:pPr>
          <w:r>
            <w:t>194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footer.xml" Type="http://schemas.openxmlformats.org/officeDocument/2006/relationships/footer" Id="rId9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